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Kaninchenstall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4133266" name="019e82e5-1512-75fc-8beb-19194ef48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789271" name="019e82e5-1512-75fc-8beb-19194ef487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